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234 Jazz-Funk Ювенали 1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Дар`я Алексашина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Сидорцова Яна</w:t>
      </w:r>
    </w:p>
    <w:p>
      <w:pPr>
        <w:spacing w:before="0" w:after="0"/>
      </w:pPr>
      <w:r>
        <w:t>F - Марія Chirva (Київ)</w:t>
      </w:r>
    </w:p>
    <w:p>
      <w:pPr>
        <w:spacing w:before="0" w:after="0"/>
      </w:pPr>
      <w:r>
        <w:t>G - Міщенко Альона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#248 Єва Гогунська - 1 місце</w:t>
      </w:r>
    </w:p>
    <w:p>
      <w:pPr>
        <w:pStyle w:val="ListNumber"/>
      </w:pPr>
      <w:r>
        <w:t>#32 Каміла Голубенко - 2 місце</w:t>
      </w:r>
    </w:p>
    <w:p>
      <w:pPr>
        <w:pStyle w:val="ListNumber"/>
      </w:pPr>
      <w:r>
        <w:t>#71 Вероніка Дрьоміна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